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2295135" name="55dccf60-ea12-11ef-ac1c-77707a23b9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3284529" name="55dccf60-ea12-11ef-ac1c-77707a23b9e6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0161504" name="a2c93160-ea12-11ef-b29e-3f6446837d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7318972" name="a2c93160-ea12-11ef-b29e-3f6446837de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8455258" name="b7ec91e0-ea12-11ef-b858-f7f8af4ddc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5860045" name="b7ec91e0-ea12-11ef-b858-f7f8af4ddc4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3960139" name="c4d6ff30-ea12-11ef-b240-7538a86e78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4199615" name="c4d6ff30-ea12-11ef-b240-7538a86e786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4454510" name="dfdabce0-ea12-11ef-918c-0d6e605e7f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5047435" name="dfdabce0-ea12-11ef-918c-0d6e605e7f89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4009640" name="4ac46d80-ea13-11ef-b09c-c717257e5e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4852050" name="4ac46d80-ea13-11ef-b09c-c717257e5e41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Alle Schlafzimmer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0346924" name="6b3d6a80-ea13-11ef-98a6-61c461f6d6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7796608" name="6b3d6a80-ea13-11ef-98a6-61c461f6d64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4947529" name="e7465880-ea13-11ef-9a76-5962773d8d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3505118" name="e7465880-ea13-11ef-9a76-5962773d8dd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4295934" name="fec8deb0-ea13-11ef-b145-01eb3fd982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6608280" name="fec8deb0-ea13-11ef-b145-01eb3fd982e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9587708" name="246614d0-ea14-11ef-a205-d7d5078170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7030373" name="246614d0-ea14-11ef-a205-d7d5078170ab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6793464" name="3770a770-ea14-11ef-927f-ed30ba656c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2492419" name="3770a770-ea14-11ef-927f-ed30ba656cb0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Gang / Wohnzimmer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5544878" name="0333bd70-ea15-11ef-9693-2bd99619de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944831" name="0333bd70-ea15-11ef-9693-2bd99619de7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Gang / Wohnzimmer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0615494" name="328737f0-ea15-11ef-a6cb-3b4b5f936d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5606589" name="328737f0-ea15-11ef-a6cb-3b4b5f936da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Gang / Wohnzimmer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826347" name="4a08d3c0-ea15-11ef-a445-599b51f1f2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1933423" name="4a08d3c0-ea15-11ef-a445-599b51f1f24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9600965" name="49936ac0-ea17-11ef-9b07-452df078e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1695927" name="49936ac0-ea17-11ef-9b07-452df078e4c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3909889" name="6f5cb9f0-ea17-11ef-80d2-4d97e91f46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094689" name="6f5cb9f0-ea17-11ef-80d2-4d97e91f46b6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059567" name="898c5ec0-ea17-11ef-a61b-fd3da6db27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4026919" name="898c5ec0-ea17-11ef-a61b-fd3da6db2764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8411138" name="a018c520-ea17-11ef-8f87-3ba9e5b43d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4309826" name="a018c520-ea17-11ef-8f87-3ba9e5b43d4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Alle Fenster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9912174" name="f72d4020-ea17-11ef-8e0d-798a4fe6aa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5577065" name="f72d4020-ea17-11ef-8e0d-798a4fe6aa74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Alle Fenster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0765927" name="1bbadb00-ea18-11ef-942b-11e9f362e7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2478012" name="1bbadb00-ea18-11ef-942b-11e9f362e765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Pfannenstielstrasse 1, 8610 Uster</w:t>
          </w:r>
        </w:p>
        <w:p>
          <w:pPr>
            <w:spacing w:before="0" w:after="0"/>
          </w:pPr>
          <w:r>
            <w:t>175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